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2301147" name="9019d820-1df2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7242880" name="9019d820-1df2-11f1-8164-319868d704e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2308803" name="9373d890-1df2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277521" name="9373d890-1df2-11f1-8164-319868d704e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2411837" name="f13e7750-1df2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6583806" name="f13e7750-1df2-11f1-8164-319868d704e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5055913" name="f63a40e0-1df2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591952" name="f63a40e0-1df2-11f1-8164-319868d704e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8512160" name="c4415e00-1df4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3225460" name="c4415e00-1df4-11f1-8164-319868d704e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703631" name="c809b0a0-1df4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7853047" name="c809b0a0-1df4-11f1-8164-319868d704e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2869681" name="a0aa1f20-1df6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3030629" name="a0aa1f20-1df6-11f1-8164-319868d704e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5153171" name="a3fd8fe0-1df6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7648193" name="a3fd8fe0-1df6-11f1-8164-319868d704e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OG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982585" name="f6b460a0-1df7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0734611" name="f6b460a0-1df7-11f1-8164-319868d704e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9465624" name="0f7903c0-1df8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8324204" name="0f7903c0-1df8-11f1-8164-319868d704e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Aarestrasse 25, 5013 Niedergösgen</w:t>
          </w:r>
        </w:p>
        <w:p>
          <w:pPr>
            <w:spacing w:before="0" w:after="0"/>
          </w:pPr>
          <w:r>
            <w:t>780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